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751CF" w14:textId="0B68C11C" w:rsidR="00672086" w:rsidRPr="00267243" w:rsidRDefault="00672086" w:rsidP="00672086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 w:rsidR="005B4279">
        <w:rPr>
          <w:sz w:val="24"/>
        </w:rPr>
        <w:t>4</w:t>
      </w:r>
      <w:r w:rsidRPr="00267243">
        <w:rPr>
          <w:sz w:val="24"/>
        </w:rPr>
        <w:t xml:space="preserve"> do SWZ</w:t>
      </w:r>
    </w:p>
    <w:p w14:paraId="17EECF61" w14:textId="77777777" w:rsidR="00E67AC2" w:rsidRDefault="00E67AC2" w:rsidP="00672086">
      <w:pPr>
        <w:jc w:val="right"/>
      </w:pPr>
    </w:p>
    <w:p w14:paraId="3861A45E" w14:textId="77777777" w:rsidR="005B4279" w:rsidRPr="005B4279" w:rsidRDefault="005B4279" w:rsidP="005B4279">
      <w:pPr>
        <w:spacing w:before="120"/>
        <w:jc w:val="center"/>
        <w:rPr>
          <w:b/>
          <w:sz w:val="32"/>
          <w:szCs w:val="32"/>
          <w:u w:val="single"/>
        </w:rPr>
      </w:pPr>
      <w:r w:rsidRPr="005B4279">
        <w:rPr>
          <w:b/>
          <w:sz w:val="32"/>
          <w:szCs w:val="32"/>
          <w:u w:val="single"/>
        </w:rPr>
        <w:t>OŚWIADCZENIE WYKONAWCY</w:t>
      </w:r>
    </w:p>
    <w:p w14:paraId="14EB7A79" w14:textId="56397397" w:rsidR="005B4279" w:rsidRPr="005B4279" w:rsidRDefault="005B4279" w:rsidP="005B4279">
      <w:pPr>
        <w:tabs>
          <w:tab w:val="left" w:pos="1134"/>
        </w:tabs>
        <w:spacing w:before="120"/>
        <w:jc w:val="center"/>
        <w:rPr>
          <w:b/>
          <w:bCs/>
          <w:sz w:val="32"/>
          <w:szCs w:val="32"/>
        </w:rPr>
      </w:pPr>
      <w:r w:rsidRPr="005B4279">
        <w:rPr>
          <w:b/>
          <w:sz w:val="28"/>
          <w:szCs w:val="28"/>
        </w:rPr>
        <w:t xml:space="preserve">na podstawie art. 125 ust. 1 </w:t>
      </w:r>
      <w:r w:rsidRPr="005B4279">
        <w:rPr>
          <w:b/>
          <w:bCs/>
          <w:i/>
          <w:sz w:val="28"/>
          <w:szCs w:val="22"/>
        </w:rPr>
        <w:t>Prawa zamówień publicznych</w:t>
      </w:r>
    </w:p>
    <w:p w14:paraId="28C64302" w14:textId="77777777" w:rsidR="005B4279" w:rsidRPr="005B4279" w:rsidRDefault="005B4279" w:rsidP="005B4279">
      <w:pPr>
        <w:jc w:val="center"/>
        <w:rPr>
          <w:b/>
          <w:sz w:val="22"/>
          <w:szCs w:val="22"/>
        </w:rPr>
      </w:pPr>
    </w:p>
    <w:p w14:paraId="59056F67" w14:textId="0BACEB63" w:rsidR="005B4279" w:rsidRPr="005B4279" w:rsidRDefault="005B4279" w:rsidP="005B4279">
      <w:pPr>
        <w:jc w:val="both"/>
        <w:rPr>
          <w:bCs/>
          <w:sz w:val="24"/>
          <w:szCs w:val="24"/>
        </w:rPr>
      </w:pPr>
      <w:r w:rsidRPr="005B4279">
        <w:rPr>
          <w:bCs/>
          <w:sz w:val="24"/>
          <w:szCs w:val="24"/>
        </w:rPr>
        <w:t xml:space="preserve">Dotyczy postępowania o udzielenie zamówienia publicznego </w:t>
      </w:r>
      <w:r>
        <w:rPr>
          <w:bCs/>
          <w:sz w:val="24"/>
          <w:szCs w:val="24"/>
        </w:rPr>
        <w:t>Nr 270.</w:t>
      </w:r>
      <w:r w:rsidR="005C55A3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.2021</w:t>
      </w:r>
      <w:r w:rsidRPr="005B4279">
        <w:rPr>
          <w:bCs/>
          <w:sz w:val="24"/>
          <w:szCs w:val="24"/>
        </w:rPr>
        <w:t xml:space="preserve"> prowadzonego w</w:t>
      </w:r>
      <w:r w:rsidR="00325167">
        <w:rPr>
          <w:bCs/>
          <w:sz w:val="24"/>
          <w:szCs w:val="24"/>
        </w:rPr>
        <w:t> </w:t>
      </w:r>
      <w:r w:rsidRPr="005B4279">
        <w:rPr>
          <w:bCs/>
          <w:sz w:val="24"/>
          <w:szCs w:val="24"/>
        </w:rPr>
        <w:t>trybie podstawowym</w:t>
      </w:r>
      <w:r>
        <w:rPr>
          <w:bCs/>
          <w:sz w:val="24"/>
          <w:szCs w:val="24"/>
        </w:rPr>
        <w:t xml:space="preserve"> zgodnie z przepisami </w:t>
      </w:r>
      <w:r w:rsidRPr="005C325C">
        <w:rPr>
          <w:sz w:val="24"/>
          <w:szCs w:val="24"/>
          <w:lang w:eastAsia="en-US"/>
        </w:rPr>
        <w:t xml:space="preserve">ustawy z </w:t>
      </w:r>
      <w:r w:rsidR="00325167">
        <w:rPr>
          <w:sz w:val="24"/>
          <w:szCs w:val="24"/>
          <w:lang w:eastAsia="en-US"/>
        </w:rPr>
        <w:t xml:space="preserve">dnia </w:t>
      </w:r>
      <w:r w:rsidRPr="005C325C">
        <w:rPr>
          <w:sz w:val="24"/>
          <w:szCs w:val="24"/>
          <w:lang w:eastAsia="en-US"/>
        </w:rPr>
        <w:t xml:space="preserve">11 września 2019 r. – </w:t>
      </w:r>
      <w:r w:rsidRPr="005C325C">
        <w:rPr>
          <w:i/>
          <w:iCs/>
          <w:sz w:val="24"/>
          <w:szCs w:val="24"/>
          <w:lang w:eastAsia="en-US"/>
        </w:rPr>
        <w:t>Prawo zamówień publicznych</w:t>
      </w:r>
      <w:r w:rsidRPr="005C325C">
        <w:rPr>
          <w:sz w:val="24"/>
          <w:szCs w:val="24"/>
          <w:lang w:eastAsia="en-US"/>
        </w:rPr>
        <w:t xml:space="preserve"> (Dz.U. z 2019 r. poz. 2019 ze zm.)</w:t>
      </w:r>
      <w:r w:rsidR="00325167">
        <w:rPr>
          <w:sz w:val="24"/>
          <w:szCs w:val="24"/>
          <w:lang w:eastAsia="en-US"/>
        </w:rPr>
        <w:t xml:space="preserve">, którego przedmiotem są </w:t>
      </w:r>
      <w:r>
        <w:rPr>
          <w:sz w:val="24"/>
          <w:szCs w:val="24"/>
        </w:rPr>
        <w:t xml:space="preserve">roboty budowlane pn. </w:t>
      </w:r>
      <w:r w:rsidR="00E40C43">
        <w:rPr>
          <w:b/>
          <w:bCs/>
          <w:i/>
          <w:iCs/>
          <w:sz w:val="24"/>
          <w:szCs w:val="24"/>
        </w:rPr>
        <w:t>Przeb</w:t>
      </w:r>
      <w:r w:rsidRPr="005C325C">
        <w:rPr>
          <w:b/>
          <w:bCs/>
          <w:i/>
          <w:iCs/>
          <w:sz w:val="24"/>
          <w:szCs w:val="24"/>
        </w:rPr>
        <w:t xml:space="preserve">udowa drogi stokowej w leśnictwie </w:t>
      </w:r>
      <w:r w:rsidR="00E40C43">
        <w:rPr>
          <w:b/>
          <w:bCs/>
          <w:i/>
          <w:iCs/>
          <w:sz w:val="24"/>
          <w:szCs w:val="24"/>
        </w:rPr>
        <w:t>Czernichów</w:t>
      </w:r>
    </w:p>
    <w:p w14:paraId="630B0362" w14:textId="77777777" w:rsidR="005B4279" w:rsidRPr="005B4279" w:rsidRDefault="005B4279" w:rsidP="005B4279">
      <w:pPr>
        <w:jc w:val="both"/>
        <w:rPr>
          <w:b/>
          <w:sz w:val="24"/>
          <w:szCs w:val="24"/>
          <w:u w:val="single"/>
        </w:rPr>
      </w:pPr>
    </w:p>
    <w:p w14:paraId="388DC11C" w14:textId="4D486BE8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Ja/My, niżej podpisany/i …………………………………………………………………………………………………</w:t>
      </w:r>
    </w:p>
    <w:p w14:paraId="31362856" w14:textId="77777777" w:rsidR="005B4279" w:rsidRPr="005B4279" w:rsidRDefault="005B4279" w:rsidP="005B4279">
      <w:pPr>
        <w:rPr>
          <w:color w:val="000000"/>
          <w:sz w:val="24"/>
          <w:szCs w:val="24"/>
        </w:rPr>
      </w:pPr>
    </w:p>
    <w:p w14:paraId="05B64AEE" w14:textId="63F51C38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działając w imieniu i na rzecz: ..................................................................................................................</w:t>
      </w:r>
      <w:r>
        <w:rPr>
          <w:color w:val="000000"/>
          <w:sz w:val="24"/>
          <w:szCs w:val="24"/>
        </w:rPr>
        <w:t>.....................................</w:t>
      </w:r>
      <w:r w:rsidRPr="005B4279">
        <w:rPr>
          <w:color w:val="000000"/>
          <w:sz w:val="24"/>
          <w:szCs w:val="24"/>
        </w:rPr>
        <w:t>.</w:t>
      </w:r>
    </w:p>
    <w:p w14:paraId="3D653E37" w14:textId="77777777" w:rsidR="005B4279" w:rsidRPr="005B4279" w:rsidRDefault="005B4279" w:rsidP="005B4279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>(pełna nazwa Wykonawcy/Wykonawców wspólnie ubiegających się)</w:t>
      </w:r>
    </w:p>
    <w:p w14:paraId="46446CD3" w14:textId="3F53FDCE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4A0FC6C6" w14:textId="77777777" w:rsidR="005B4279" w:rsidRPr="005B4279" w:rsidRDefault="005B4279" w:rsidP="005B4279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>(adres siedziby Wykonawcy/Wykonawców wspólnie ubiegających się)</w:t>
      </w:r>
    </w:p>
    <w:p w14:paraId="5A4977E3" w14:textId="77777777" w:rsidR="005B4279" w:rsidRPr="005B4279" w:rsidRDefault="005B4279" w:rsidP="005B4279">
      <w:pPr>
        <w:jc w:val="both"/>
        <w:rPr>
          <w:b/>
          <w:sz w:val="24"/>
          <w:szCs w:val="24"/>
          <w:u w:val="single"/>
        </w:rPr>
      </w:pPr>
    </w:p>
    <w:p w14:paraId="5E14A389" w14:textId="6F27A5FD" w:rsidR="005B4279" w:rsidRPr="005B4279" w:rsidRDefault="005B4279" w:rsidP="005B4279">
      <w:pPr>
        <w:pStyle w:val="Akapitzlist"/>
        <w:numPr>
          <w:ilvl w:val="0"/>
          <w:numId w:val="7"/>
        </w:numPr>
        <w:spacing w:after="200" w:line="276" w:lineRule="auto"/>
        <w:ind w:left="284" w:hanging="284"/>
        <w:jc w:val="both"/>
        <w:rPr>
          <w:sz w:val="24"/>
          <w:szCs w:val="24"/>
        </w:rPr>
      </w:pPr>
      <w:bookmarkStart w:id="0" w:name="_Hlk61855121"/>
      <w:r w:rsidRPr="005B4279">
        <w:rPr>
          <w:sz w:val="24"/>
          <w:szCs w:val="24"/>
        </w:rPr>
        <w:t xml:space="preserve">Oświadczam(y), że </w:t>
      </w:r>
      <w:bookmarkEnd w:id="0"/>
      <w:r w:rsidRPr="005B4279">
        <w:rPr>
          <w:sz w:val="24"/>
          <w:szCs w:val="24"/>
        </w:rPr>
        <w:t xml:space="preserve">spełniam(y) warunki udziału w postępowaniu określone przez Zamawiającego w pkt. </w:t>
      </w:r>
      <w:r>
        <w:rPr>
          <w:sz w:val="24"/>
          <w:szCs w:val="24"/>
        </w:rPr>
        <w:t xml:space="preserve">2.7. </w:t>
      </w:r>
      <w:r w:rsidRPr="005B4279">
        <w:rPr>
          <w:sz w:val="24"/>
          <w:szCs w:val="24"/>
        </w:rPr>
        <w:t>SWZ.</w:t>
      </w:r>
    </w:p>
    <w:p w14:paraId="58D2A199" w14:textId="77777777" w:rsidR="005B4279" w:rsidRPr="005B4279" w:rsidRDefault="005B4279" w:rsidP="005B4279">
      <w:pPr>
        <w:pStyle w:val="Akapitzlist"/>
        <w:ind w:left="284"/>
        <w:jc w:val="both"/>
        <w:rPr>
          <w:sz w:val="24"/>
          <w:szCs w:val="24"/>
        </w:rPr>
      </w:pPr>
    </w:p>
    <w:p w14:paraId="238E5AD4" w14:textId="74EEA392" w:rsidR="005B4279" w:rsidRPr="005B4279" w:rsidRDefault="005B4279" w:rsidP="005B4279">
      <w:pPr>
        <w:pStyle w:val="Akapitzlist"/>
        <w:numPr>
          <w:ilvl w:val="0"/>
          <w:numId w:val="7"/>
        </w:numPr>
        <w:spacing w:after="200" w:line="276" w:lineRule="auto"/>
        <w:ind w:left="284" w:hanging="284"/>
        <w:jc w:val="both"/>
        <w:rPr>
          <w:sz w:val="24"/>
          <w:szCs w:val="24"/>
        </w:rPr>
      </w:pPr>
      <w:r w:rsidRPr="005B4279">
        <w:rPr>
          <w:sz w:val="24"/>
          <w:szCs w:val="24"/>
        </w:rPr>
        <w:t xml:space="preserve">Oświadczam(y), że nie podlegam(y) </w:t>
      </w:r>
      <w:r w:rsidRPr="005B4279">
        <w:rPr>
          <w:rFonts w:eastAsia="Calibri"/>
          <w:sz w:val="24"/>
          <w:szCs w:val="24"/>
          <w:lang w:eastAsia="ar-SA"/>
        </w:rPr>
        <w:t>wykluczeniu na podstawie przesłanek określonych w</w:t>
      </w:r>
      <w:r w:rsidR="00325167">
        <w:rPr>
          <w:rFonts w:eastAsia="Calibri"/>
          <w:sz w:val="24"/>
          <w:szCs w:val="24"/>
          <w:lang w:eastAsia="ar-SA"/>
        </w:rPr>
        <w:t> </w:t>
      </w:r>
      <w:r w:rsidRPr="005B4279">
        <w:rPr>
          <w:rFonts w:eastAsia="Calibri"/>
          <w:sz w:val="24"/>
          <w:szCs w:val="24"/>
          <w:lang w:eastAsia="ar-SA"/>
        </w:rPr>
        <w:t>pkt. 2</w:t>
      </w:r>
      <w:r>
        <w:rPr>
          <w:rFonts w:eastAsia="Calibri"/>
          <w:sz w:val="24"/>
          <w:szCs w:val="24"/>
          <w:lang w:eastAsia="ar-SA"/>
        </w:rPr>
        <w:t xml:space="preserve">.8. </w:t>
      </w:r>
      <w:r w:rsidRPr="005B4279">
        <w:rPr>
          <w:rFonts w:eastAsia="Calibri"/>
          <w:sz w:val="24"/>
          <w:szCs w:val="24"/>
          <w:lang w:eastAsia="ar-SA"/>
        </w:rPr>
        <w:t>SWZ</w:t>
      </w:r>
      <w:r w:rsidR="00E40C43">
        <w:rPr>
          <w:rFonts w:eastAsia="Calibri"/>
          <w:sz w:val="24"/>
          <w:szCs w:val="24"/>
          <w:lang w:eastAsia="ar-SA"/>
        </w:rPr>
        <w:t>*</w:t>
      </w:r>
    </w:p>
    <w:p w14:paraId="273F2E3D" w14:textId="77777777" w:rsidR="005B4279" w:rsidRPr="005B4279" w:rsidRDefault="005B4279" w:rsidP="005B4279">
      <w:pPr>
        <w:pStyle w:val="Akapitzlist"/>
        <w:jc w:val="both"/>
        <w:rPr>
          <w:sz w:val="24"/>
          <w:szCs w:val="24"/>
        </w:rPr>
      </w:pPr>
    </w:p>
    <w:p w14:paraId="3DDDAEFB" w14:textId="384A1BA1" w:rsidR="005B4279" w:rsidRPr="005B4279" w:rsidRDefault="005B4279" w:rsidP="005B4279">
      <w:pPr>
        <w:pStyle w:val="Akapitzlist"/>
        <w:numPr>
          <w:ilvl w:val="1"/>
          <w:numId w:val="7"/>
        </w:numPr>
        <w:ind w:left="850" w:hanging="493"/>
        <w:contextualSpacing w:val="0"/>
        <w:jc w:val="both"/>
        <w:rPr>
          <w:sz w:val="24"/>
          <w:szCs w:val="24"/>
        </w:rPr>
      </w:pPr>
      <w:r w:rsidRPr="005B4279">
        <w:rPr>
          <w:sz w:val="24"/>
          <w:szCs w:val="24"/>
        </w:rPr>
        <w:t>Oświadczam(y), że zachodzą w stosunku do mnie (nas) podstawy wykluczenia z</w:t>
      </w:r>
      <w:r w:rsidR="00325167">
        <w:rPr>
          <w:sz w:val="24"/>
          <w:szCs w:val="24"/>
        </w:rPr>
        <w:t> </w:t>
      </w:r>
      <w:r w:rsidRPr="005B4279">
        <w:rPr>
          <w:sz w:val="24"/>
          <w:szCs w:val="24"/>
        </w:rPr>
        <w:t>postępowania na</w:t>
      </w:r>
      <w:r w:rsidR="00325167">
        <w:rPr>
          <w:sz w:val="24"/>
          <w:szCs w:val="24"/>
        </w:rPr>
        <w:t xml:space="preserve"> </w:t>
      </w:r>
      <w:r w:rsidRPr="005B4279">
        <w:rPr>
          <w:sz w:val="24"/>
          <w:szCs w:val="24"/>
        </w:rPr>
        <w:t>podstawie art. ………………</w:t>
      </w:r>
      <w:r>
        <w:rPr>
          <w:sz w:val="24"/>
          <w:szCs w:val="24"/>
        </w:rPr>
        <w:t xml:space="preserve">….. </w:t>
      </w:r>
      <w:r w:rsidRPr="005C325C">
        <w:rPr>
          <w:i/>
          <w:iCs/>
          <w:sz w:val="24"/>
          <w:szCs w:val="24"/>
          <w:lang w:eastAsia="en-US"/>
        </w:rPr>
        <w:t>Praw</w:t>
      </w:r>
      <w:r>
        <w:rPr>
          <w:i/>
          <w:iCs/>
          <w:sz w:val="24"/>
          <w:szCs w:val="24"/>
          <w:lang w:eastAsia="en-US"/>
        </w:rPr>
        <w:t>a</w:t>
      </w:r>
      <w:r w:rsidRPr="005C325C">
        <w:rPr>
          <w:i/>
          <w:iCs/>
          <w:sz w:val="24"/>
          <w:szCs w:val="24"/>
          <w:lang w:eastAsia="en-US"/>
        </w:rPr>
        <w:t xml:space="preserve"> zamówień publicznych</w:t>
      </w:r>
      <w:r w:rsidRPr="005C325C">
        <w:rPr>
          <w:sz w:val="24"/>
          <w:szCs w:val="24"/>
          <w:lang w:eastAsia="en-US"/>
        </w:rPr>
        <w:t xml:space="preserve"> </w:t>
      </w:r>
      <w:r w:rsidRPr="005B4279">
        <w:rPr>
          <w:i/>
          <w:sz w:val="24"/>
          <w:szCs w:val="24"/>
        </w:rPr>
        <w:t>(należy podać mającą zastosowanie podstawę wykluczenia spośród wymienionych w</w:t>
      </w:r>
      <w:r w:rsidR="00325167">
        <w:rPr>
          <w:i/>
          <w:sz w:val="24"/>
          <w:szCs w:val="24"/>
        </w:rPr>
        <w:t> </w:t>
      </w:r>
      <w:r w:rsidRPr="005B4279">
        <w:rPr>
          <w:i/>
          <w:sz w:val="24"/>
          <w:szCs w:val="24"/>
        </w:rPr>
        <w:t>pkt. 2</w:t>
      </w:r>
      <w:r>
        <w:rPr>
          <w:i/>
          <w:sz w:val="24"/>
          <w:szCs w:val="24"/>
        </w:rPr>
        <w:t>.8.</w:t>
      </w:r>
      <w:r w:rsidRPr="005B4279">
        <w:rPr>
          <w:i/>
          <w:sz w:val="24"/>
          <w:szCs w:val="24"/>
        </w:rPr>
        <w:t xml:space="preserve"> SWZ przy uwzględnieniu wymogów wynikających z art. 110 ust 2 </w:t>
      </w:r>
      <w:r w:rsidRPr="005C325C">
        <w:rPr>
          <w:i/>
          <w:iCs/>
          <w:sz w:val="24"/>
          <w:szCs w:val="24"/>
          <w:lang w:eastAsia="en-US"/>
        </w:rPr>
        <w:t>Praw</w:t>
      </w:r>
      <w:r>
        <w:rPr>
          <w:i/>
          <w:iCs/>
          <w:sz w:val="24"/>
          <w:szCs w:val="24"/>
          <w:lang w:eastAsia="en-US"/>
        </w:rPr>
        <w:t>a</w:t>
      </w:r>
      <w:r w:rsidRPr="005C325C">
        <w:rPr>
          <w:i/>
          <w:iCs/>
          <w:sz w:val="24"/>
          <w:szCs w:val="24"/>
          <w:lang w:eastAsia="en-US"/>
        </w:rPr>
        <w:t xml:space="preserve"> zamówień publicznych</w:t>
      </w:r>
      <w:r w:rsidR="00325167">
        <w:rPr>
          <w:i/>
          <w:iCs/>
          <w:sz w:val="24"/>
          <w:szCs w:val="24"/>
          <w:lang w:eastAsia="en-US"/>
        </w:rPr>
        <w:t>)</w:t>
      </w:r>
      <w:r w:rsidR="00791757">
        <w:rPr>
          <w:i/>
          <w:iCs/>
          <w:sz w:val="24"/>
          <w:szCs w:val="24"/>
          <w:lang w:eastAsia="en-US"/>
        </w:rPr>
        <w:t>*</w:t>
      </w:r>
    </w:p>
    <w:p w14:paraId="0B7B43D7" w14:textId="77777777" w:rsidR="005B4279" w:rsidRPr="005B4279" w:rsidRDefault="005B4279" w:rsidP="005B4279">
      <w:pPr>
        <w:pStyle w:val="Akapitzlist"/>
        <w:ind w:left="850"/>
        <w:contextualSpacing w:val="0"/>
        <w:jc w:val="both"/>
        <w:rPr>
          <w:sz w:val="24"/>
          <w:szCs w:val="24"/>
        </w:rPr>
      </w:pPr>
    </w:p>
    <w:p w14:paraId="7C8E9E55" w14:textId="61B81775" w:rsidR="005B4279" w:rsidRPr="005B4279" w:rsidRDefault="005B4279" w:rsidP="005B4279">
      <w:pPr>
        <w:pStyle w:val="Akapitzlist"/>
        <w:numPr>
          <w:ilvl w:val="1"/>
          <w:numId w:val="7"/>
        </w:numPr>
        <w:ind w:left="850" w:hanging="493"/>
        <w:contextualSpacing w:val="0"/>
        <w:jc w:val="both"/>
        <w:rPr>
          <w:sz w:val="24"/>
          <w:szCs w:val="24"/>
        </w:rPr>
      </w:pPr>
      <w:r w:rsidRPr="005B4279">
        <w:rPr>
          <w:sz w:val="24"/>
          <w:szCs w:val="24"/>
        </w:rPr>
        <w:t xml:space="preserve">Jednocześnie oświadczam(y), że w związku z okolicznością, o której mowa w pkt. 2.1. powyżej, podjąłem(liśmy) następujące środki (należy wymienić wszystkie podjęte środki, z uwzględnieniem zapisów art. 110 ust. 2 </w:t>
      </w:r>
      <w:r w:rsidRPr="005C325C">
        <w:rPr>
          <w:i/>
          <w:iCs/>
          <w:sz w:val="24"/>
          <w:szCs w:val="24"/>
          <w:lang w:eastAsia="en-US"/>
        </w:rPr>
        <w:t>Praw</w:t>
      </w:r>
      <w:r>
        <w:rPr>
          <w:i/>
          <w:iCs/>
          <w:sz w:val="24"/>
          <w:szCs w:val="24"/>
          <w:lang w:eastAsia="en-US"/>
        </w:rPr>
        <w:t>a</w:t>
      </w:r>
      <w:r w:rsidRPr="005C325C">
        <w:rPr>
          <w:i/>
          <w:iCs/>
          <w:sz w:val="24"/>
          <w:szCs w:val="24"/>
          <w:lang w:eastAsia="en-US"/>
        </w:rPr>
        <w:t xml:space="preserve"> zamówień publicznych</w:t>
      </w:r>
      <w:r w:rsidRPr="005B4279">
        <w:rPr>
          <w:sz w:val="24"/>
          <w:szCs w:val="24"/>
        </w:rPr>
        <w:t>)*:</w:t>
      </w:r>
    </w:p>
    <w:p w14:paraId="065D2A34" w14:textId="77777777" w:rsidR="005B4279" w:rsidRPr="005B4279" w:rsidRDefault="005B4279" w:rsidP="005B4279">
      <w:pPr>
        <w:pStyle w:val="Akapitzlist"/>
        <w:numPr>
          <w:ilvl w:val="0"/>
          <w:numId w:val="8"/>
        </w:numPr>
        <w:spacing w:after="200" w:line="360" w:lineRule="auto"/>
        <w:ind w:firstLine="131"/>
        <w:jc w:val="both"/>
        <w:rPr>
          <w:sz w:val="24"/>
          <w:szCs w:val="24"/>
        </w:rPr>
      </w:pPr>
      <w:r w:rsidRPr="005B4279">
        <w:rPr>
          <w:sz w:val="24"/>
          <w:szCs w:val="24"/>
        </w:rPr>
        <w:t xml:space="preserve">…………………………………………………….……………… </w:t>
      </w:r>
    </w:p>
    <w:p w14:paraId="3F28C22A" w14:textId="77777777" w:rsidR="005B4279" w:rsidRPr="005B4279" w:rsidRDefault="005B4279" w:rsidP="005B4279">
      <w:pPr>
        <w:pStyle w:val="Akapitzlist"/>
        <w:numPr>
          <w:ilvl w:val="0"/>
          <w:numId w:val="8"/>
        </w:numPr>
        <w:spacing w:after="200" w:line="360" w:lineRule="auto"/>
        <w:ind w:firstLine="131"/>
        <w:jc w:val="both"/>
        <w:rPr>
          <w:sz w:val="24"/>
          <w:szCs w:val="24"/>
        </w:rPr>
      </w:pPr>
      <w:r w:rsidRPr="005B4279">
        <w:rPr>
          <w:sz w:val="24"/>
          <w:szCs w:val="24"/>
        </w:rPr>
        <w:t>……………………………………………………………………</w:t>
      </w:r>
    </w:p>
    <w:p w14:paraId="19ADA4B8" w14:textId="77777777" w:rsidR="005B4279" w:rsidRPr="005B4279" w:rsidRDefault="005B4279" w:rsidP="005B4279">
      <w:pPr>
        <w:pStyle w:val="Akapitzlist"/>
        <w:numPr>
          <w:ilvl w:val="0"/>
          <w:numId w:val="8"/>
        </w:numPr>
        <w:spacing w:after="200" w:line="360" w:lineRule="auto"/>
        <w:ind w:firstLine="131"/>
        <w:jc w:val="both"/>
        <w:rPr>
          <w:sz w:val="24"/>
          <w:szCs w:val="24"/>
        </w:rPr>
      </w:pPr>
      <w:r w:rsidRPr="005B4279">
        <w:rPr>
          <w:sz w:val="24"/>
          <w:szCs w:val="24"/>
        </w:rPr>
        <w:t>…………………………………………………………………….</w:t>
      </w:r>
    </w:p>
    <w:p w14:paraId="3594EA0E" w14:textId="7BAA3675" w:rsidR="005B4279" w:rsidRPr="00325167" w:rsidRDefault="005B4279" w:rsidP="00325167">
      <w:pPr>
        <w:ind w:left="426" w:hanging="142"/>
        <w:jc w:val="both"/>
        <w:rPr>
          <w:bCs/>
          <w:sz w:val="24"/>
          <w:szCs w:val="24"/>
          <w:lang w:eastAsia="en-US"/>
        </w:rPr>
      </w:pPr>
      <w:r w:rsidRPr="005B4279">
        <w:rPr>
          <w:b/>
          <w:sz w:val="24"/>
          <w:szCs w:val="24"/>
        </w:rPr>
        <w:t>*</w:t>
      </w:r>
      <w:r w:rsidRPr="00325167">
        <w:rPr>
          <w:bCs/>
          <w:sz w:val="24"/>
          <w:szCs w:val="24"/>
        </w:rPr>
        <w:t>należy wypełnić, jeżeli dotyczy (w przypadku, gdy nie dotyczy - należy cały zapis pkt.</w:t>
      </w:r>
      <w:r w:rsidR="00325167" w:rsidRPr="00325167">
        <w:rPr>
          <w:bCs/>
          <w:sz w:val="24"/>
          <w:szCs w:val="24"/>
        </w:rPr>
        <w:t> </w:t>
      </w:r>
      <w:r w:rsidRPr="00325167">
        <w:rPr>
          <w:bCs/>
          <w:sz w:val="24"/>
          <w:szCs w:val="24"/>
        </w:rPr>
        <w:t>2.1. i 2.2. przekreślić)</w:t>
      </w:r>
    </w:p>
    <w:p w14:paraId="2CE3F24E" w14:textId="0CE8B735" w:rsidR="005B4279" w:rsidRDefault="005B4279" w:rsidP="005B4279">
      <w:pPr>
        <w:jc w:val="both"/>
        <w:rPr>
          <w:i/>
          <w:sz w:val="24"/>
          <w:szCs w:val="24"/>
        </w:rPr>
      </w:pPr>
    </w:p>
    <w:p w14:paraId="56C93622" w14:textId="77777777" w:rsidR="00325167" w:rsidRPr="005B4279" w:rsidRDefault="00325167" w:rsidP="005B4279">
      <w:pPr>
        <w:jc w:val="both"/>
        <w:rPr>
          <w:i/>
          <w:sz w:val="24"/>
          <w:szCs w:val="24"/>
        </w:rPr>
      </w:pPr>
    </w:p>
    <w:p w14:paraId="2AD559C9" w14:textId="77777777" w:rsidR="005B4279" w:rsidRPr="00325167" w:rsidRDefault="005B4279" w:rsidP="005B4279">
      <w:pPr>
        <w:pStyle w:val="Akapitzlist"/>
        <w:ind w:left="0"/>
        <w:rPr>
          <w:b/>
          <w:sz w:val="24"/>
          <w:szCs w:val="24"/>
        </w:rPr>
      </w:pPr>
      <w:r w:rsidRPr="00325167">
        <w:rPr>
          <w:b/>
          <w:sz w:val="24"/>
          <w:szCs w:val="24"/>
        </w:rPr>
        <w:t xml:space="preserve">UWAGA: </w:t>
      </w:r>
    </w:p>
    <w:p w14:paraId="55E23522" w14:textId="77777777" w:rsidR="005B4279" w:rsidRPr="00325167" w:rsidRDefault="005B4279" w:rsidP="005B4279">
      <w:pPr>
        <w:suppressAutoHyphens/>
        <w:jc w:val="both"/>
        <w:rPr>
          <w:bCs/>
          <w:sz w:val="24"/>
          <w:szCs w:val="24"/>
          <w:lang w:eastAsia="ar-SA"/>
        </w:rPr>
      </w:pPr>
      <w:r w:rsidRPr="00325167">
        <w:rPr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p w14:paraId="3F96793B" w14:textId="77777777" w:rsidR="0050112F" w:rsidRPr="005B4279" w:rsidRDefault="0050112F" w:rsidP="00672086">
      <w:pPr>
        <w:ind w:left="709" w:hanging="709"/>
        <w:jc w:val="center"/>
        <w:rPr>
          <w:b/>
          <w:sz w:val="24"/>
          <w:szCs w:val="24"/>
        </w:rPr>
      </w:pPr>
    </w:p>
    <w:sectPr w:rsidR="0050112F" w:rsidRPr="005B4279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9D696" w14:textId="77777777" w:rsidR="00C22CDB" w:rsidRDefault="00C22CDB" w:rsidP="00AC3E6B">
      <w:r>
        <w:separator/>
      </w:r>
    </w:p>
  </w:endnote>
  <w:endnote w:type="continuationSeparator" w:id="0">
    <w:p w14:paraId="4F35F9B8" w14:textId="77777777" w:rsidR="00C22CDB" w:rsidRDefault="00C22CDB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13F13" w14:textId="77777777" w:rsidR="00C22CDB" w:rsidRDefault="00C22CDB" w:rsidP="00AC3E6B">
      <w:r>
        <w:separator/>
      </w:r>
    </w:p>
  </w:footnote>
  <w:footnote w:type="continuationSeparator" w:id="0">
    <w:p w14:paraId="60E86189" w14:textId="77777777" w:rsidR="00C22CDB" w:rsidRDefault="00C22CDB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B519C" w14:textId="77777777" w:rsidR="00F5743C" w:rsidRPr="009E31C3" w:rsidRDefault="00C22CDB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1440" w:dyaOrig="1440" w14:anchorId="6FB1C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2053" DrawAspect="Content" ObjectID="_1682575239" r:id="rId2"/>
      </w:object>
    </w:r>
    <w:r w:rsidR="00F5743C">
      <w:rPr>
        <w:rFonts w:ascii="Arial" w:hAnsi="Arial" w:cs="Arial"/>
        <w:color w:val="005042"/>
      </w:rPr>
      <w:t>PGL LP  Nadleśnictwo  Jeleśnia</w:t>
    </w:r>
  </w:p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48EB1FA9" w14:textId="02628BE6" w:rsidR="00F5743C" w:rsidRPr="00612F33" w:rsidRDefault="00F5743C" w:rsidP="00B55288">
    <w:pPr>
      <w:pStyle w:val="Nagwek"/>
      <w:ind w:left="-284"/>
      <w:rPr>
        <w:sz w:val="18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270.</w:t>
    </w:r>
    <w:r w:rsidR="00E40C43">
      <w:rPr>
        <w:b/>
        <w:sz w:val="22"/>
      </w:rPr>
      <w:t>5</w:t>
    </w:r>
    <w:r>
      <w:rPr>
        <w:b/>
        <w:sz w:val="22"/>
      </w:rPr>
      <w:t>.20</w:t>
    </w:r>
    <w:r w:rsidR="00FF660B">
      <w:rPr>
        <w:b/>
        <w:sz w:val="22"/>
      </w:rPr>
      <w:t>2</w:t>
    </w:r>
    <w:r w:rsidR="00655868">
      <w:rPr>
        <w:b/>
        <w:sz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6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7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9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0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1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8"/>
  </w:num>
  <w:num w:numId="5">
    <w:abstractNumId w:val="6"/>
  </w:num>
  <w:num w:numId="6">
    <w:abstractNumId w:val="7"/>
  </w:num>
  <w:num w:numId="7">
    <w:abstractNumId w:val="9"/>
  </w:num>
  <w:num w:numId="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C0088"/>
    <w:rsid w:val="005C0FF2"/>
    <w:rsid w:val="005C3EB4"/>
    <w:rsid w:val="005C55A3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2CDB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0C43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42</cp:revision>
  <cp:lastPrinted>2019-08-11T18:16:00Z</cp:lastPrinted>
  <dcterms:created xsi:type="dcterms:W3CDTF">2014-10-09T16:51:00Z</dcterms:created>
  <dcterms:modified xsi:type="dcterms:W3CDTF">2021-05-15T07:14:00Z</dcterms:modified>
</cp:coreProperties>
</file>